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热处理记录</w:t>
      </w:r>
    </w:p>
    <w:p>
      <w:r>
        <w:t>记录编号：FM-106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热处理类型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温度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保温时间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冷却方式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硬度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